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F693DF" w14:textId="77777777" w:rsidR="00885A56" w:rsidRPr="00865516" w:rsidRDefault="0058391D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r w:rsidRPr="00865516">
        <w:rPr>
          <w:rFonts w:ascii="Times New Roman" w:hAnsi="Times New Roman" w:cs="Times New Roman"/>
          <w:b/>
          <w:sz w:val="24"/>
          <w:szCs w:val="24"/>
          <w:lang w:val="ru-RU"/>
        </w:rPr>
        <w:t>ЦИКЛОГРАММА ВОСПИТАТЕЛЬНО-ОБРАЗОВАТЕЛЬНОГО ПРОЦЕССА — МАЙ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865516" w:rsidRPr="00865516" w14:paraId="7C5A9DE2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B93B37F" w14:textId="77777777" w:rsidR="00885A56" w:rsidRPr="00865516" w:rsidRDefault="0058391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C59CEAD" w14:textId="77777777" w:rsidR="00885A56" w:rsidRPr="00865516" w:rsidRDefault="0058391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1 неделя (05.05 - 08.05.2025 г.)</w:t>
            </w:r>
          </w:p>
        </w:tc>
      </w:tr>
      <w:tr w:rsidR="00865516" w:rsidRPr="00865516" w14:paraId="28368E06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B67DB8A" w14:textId="77777777" w:rsidR="00885A56" w:rsidRPr="00865516" w:rsidRDefault="005839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Малышарики-Старс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A5E2177" w14:textId="77777777" w:rsidR="00885A56" w:rsidRPr="00865516" w:rsidRDefault="0058391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недели: День единства народа и День 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Победы</w:t>
            </w:r>
          </w:p>
        </w:tc>
      </w:tr>
    </w:tbl>
    <w:p w14:paraId="4FF35412" w14:textId="77777777" w:rsidR="00885A56" w:rsidRPr="00865516" w:rsidRDefault="00885A56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3240"/>
        <w:gridCol w:w="3240"/>
        <w:gridCol w:w="3240"/>
        <w:gridCol w:w="3240"/>
      </w:tblGrid>
      <w:tr w:rsidR="00865516" w:rsidRPr="00865516" w14:paraId="5CF7FAB7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44ED12DA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3240" w:type="dxa"/>
            <w:shd w:val="clear" w:color="auto" w:fill="EDF2F7"/>
          </w:tcPr>
          <w:p w14:paraId="55F906A4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05.05</w:t>
            </w:r>
          </w:p>
        </w:tc>
        <w:tc>
          <w:tcPr>
            <w:tcW w:w="3240" w:type="dxa"/>
            <w:shd w:val="clear" w:color="auto" w:fill="EDF2F7"/>
          </w:tcPr>
          <w:p w14:paraId="4D80AC6D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06.05</w:t>
            </w:r>
          </w:p>
        </w:tc>
        <w:tc>
          <w:tcPr>
            <w:tcW w:w="3240" w:type="dxa"/>
            <w:shd w:val="clear" w:color="auto" w:fill="EDF2F7"/>
          </w:tcPr>
          <w:p w14:paraId="5C63AC2F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Среда 07.05</w:t>
            </w:r>
          </w:p>
        </w:tc>
        <w:tc>
          <w:tcPr>
            <w:tcW w:w="3240" w:type="dxa"/>
            <w:shd w:val="clear" w:color="auto" w:fill="EDF2F7"/>
          </w:tcPr>
          <w:p w14:paraId="76D17810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08.05</w:t>
            </w:r>
          </w:p>
        </w:tc>
      </w:tr>
      <w:tr w:rsidR="00865516" w:rsidRPr="00865516" w14:paraId="4FECF2A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05A36E4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0FF89EB3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настроение ребёнка, приобщение к выражению личного мнения.</w:t>
            </w:r>
          </w:p>
        </w:tc>
      </w:tr>
      <w:tr w:rsidR="00865516" w:rsidRPr="00865516" w14:paraId="075752C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02597EE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4D426631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865516" w:rsidRPr="00865516" w14:paraId="63C4242F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C0E4746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AD112C3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«Дружба народов»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Беседовать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дружбе.</w:t>
            </w:r>
          </w:p>
          <w:p w14:paraId="11C97D83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«Праздничный са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Рисование ярких линий.</w:t>
            </w:r>
          </w:p>
          <w:p w14:paraId="79E0C6AE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символами.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F32F4FA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«Дружба народов»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Беседовать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дружбе.</w:t>
            </w:r>
          </w:p>
          <w:p w14:paraId="20ECE6BA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«Праздничный салют»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Рисование ярких линий.</w:t>
            </w:r>
          </w:p>
          <w:p w14:paraId="3B5C211F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.: «Наш 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символами.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86F7AE7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«Дружба народов»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Беседовать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дружбе.</w:t>
            </w:r>
          </w:p>
          <w:p w14:paraId="47CAC530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«Праздничный салют»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Рисование ярких линий.</w:t>
            </w:r>
          </w:p>
          <w:p w14:paraId="48FB9109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символами.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5F7F4DC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«Дружба народов»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Беседовать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дружбе.</w:t>
            </w:r>
          </w:p>
          <w:p w14:paraId="4479A005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«Праздничный салют»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Рисование ярких линий.</w:t>
            </w:r>
          </w:p>
          <w:p w14:paraId="08FCC2A7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символами.</w:t>
            </w:r>
          </w:p>
        </w:tc>
      </w:tr>
      <w:tr w:rsidR="00865516" w:rsidRPr="00865516" w14:paraId="09BF6D2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6ACFCA8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6565B436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865516" w:rsidRPr="00865516" w14:paraId="7F4F4EF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FCA9250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Завт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рак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695BBC2F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Чтение потешек. Привлечение внимания к пище, формирование культурно-гигиенических навыков, слежение за осанкой.</w:t>
            </w:r>
          </w:p>
        </w:tc>
      </w:tr>
      <w:tr w:rsidR="00865516" w:rsidRPr="00865516" w14:paraId="245A815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094FED2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0F0094D6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865516" w:rsidRPr="00865516" w14:paraId="25038864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F212898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61F3352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«Мы — сильные и смелые»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Задача: Преодоление препятствий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600C468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Казахский язык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«Отан - </w:t>
            </w:r>
            <w:proofErr w:type="spellStart"/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Достық</w:t>
            </w:r>
            <w:proofErr w:type="spellEnd"/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Задача: Отан, </w:t>
            </w:r>
            <w:proofErr w:type="spell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бейбітшілік</w:t>
            </w:r>
            <w:proofErr w:type="spell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сөздері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67B87C0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«Парад победы»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Задача: Маршировка и перестроение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C138C8B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Музыка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«Пусть всегда будет солнце»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Задача: Пение песен</w:t>
            </w:r>
          </w:p>
        </w:tc>
      </w:tr>
      <w:tr w:rsidR="00865516" w:rsidRPr="00865516" w14:paraId="0A73FA0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3941A48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2-ой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33C0E73E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865516" w:rsidRPr="00865516" w14:paraId="1023E6A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E4AF951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3D4B630E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865516" w:rsidRPr="00865516" w14:paraId="29F56998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C538076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A73FDC4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Труд: 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«Солнечные зайчики»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EDB2C50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«Солнечные зайчики»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93F9FF4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«Солнечные зайчики»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8E81187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«Солнечные зайчики»</w:t>
            </w:r>
          </w:p>
        </w:tc>
      </w:tr>
      <w:tr w:rsidR="00865516" w:rsidRPr="00865516" w14:paraId="7CB4207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6E0C83B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386E5B5F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865516" w:rsidRPr="00865516" w14:paraId="1DE1DB84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54EE7C6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F1E6FB8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sz w:val="24"/>
                <w:szCs w:val="24"/>
              </w:rPr>
              <w:t>Чтение С. Михалков «Былицы»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DB0C90D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21DBE14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«Сказка о военных тайных»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A11F49B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865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sz w:val="24"/>
                <w:szCs w:val="24"/>
              </w:rPr>
              <w:t>весеннего</w:t>
            </w:r>
            <w:proofErr w:type="spellEnd"/>
            <w:r w:rsidRPr="00865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sz w:val="24"/>
                <w:szCs w:val="24"/>
              </w:rPr>
              <w:t>леса</w:t>
            </w:r>
            <w:proofErr w:type="spellEnd"/>
          </w:p>
        </w:tc>
      </w:tr>
      <w:tr w:rsidR="00865516" w:rsidRPr="00865516" w14:paraId="55BFCE1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CAF1E82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65324CF9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865516" w:rsidRPr="00865516" w14:paraId="0F81ECA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A5215D5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A1C5F2C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«Счет до 3»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Закрепление 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количественного счета.</w:t>
            </w:r>
          </w:p>
          <w:p w14:paraId="2D7C102C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Моделирование формы.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B854520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«Счет до 3»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Закрепление количественного счета.</w:t>
            </w:r>
          </w:p>
          <w:p w14:paraId="12B987A3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Моделирование формы.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29535BA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«Счет до 3»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Закрепление количественного счета.</w:t>
            </w:r>
          </w:p>
          <w:p w14:paraId="613B25A4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Моделирование формы.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51FF532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«Счет до 3»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Закрепление количественного счета.</w:t>
            </w:r>
          </w:p>
          <w:p w14:paraId="260E593B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Моделирование формы.</w:t>
            </w:r>
          </w:p>
        </w:tc>
      </w:tr>
      <w:tr w:rsidR="00865516" w:rsidRPr="00865516" w14:paraId="445CE59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6606956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3BB5B13B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Информирование родителей о достижениях ребенка, советы по 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развитию и воспитанию.</w:t>
            </w:r>
          </w:p>
        </w:tc>
      </w:tr>
    </w:tbl>
    <w:p w14:paraId="3AE1DFA6" w14:textId="77777777" w:rsidR="00885A56" w:rsidRPr="00865516" w:rsidRDefault="0058391D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65516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064DC9CF" w14:textId="77777777" w:rsidR="00885A56" w:rsidRPr="00865516" w:rsidRDefault="0058391D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65516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МАЙ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865516" w:rsidRPr="00865516" w14:paraId="0056C7BF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143D041" w14:textId="77777777" w:rsidR="00885A56" w:rsidRPr="00865516" w:rsidRDefault="0058391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1994772" w14:textId="77777777" w:rsidR="00885A56" w:rsidRPr="00865516" w:rsidRDefault="0058391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2 неделя (12.05 - 16.05.2025 г.)</w:t>
            </w:r>
          </w:p>
        </w:tc>
      </w:tr>
      <w:tr w:rsidR="00865516" w:rsidRPr="00865516" w14:paraId="7A9D19C0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C398A02" w14:textId="77777777" w:rsidR="00885A56" w:rsidRPr="00865516" w:rsidRDefault="005839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Малышарики-Старс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6703B3A" w14:textId="77777777" w:rsidR="00885A56" w:rsidRPr="00865516" w:rsidRDefault="0058391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недели: 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Цветущий май и мир вокруг нас</w:t>
            </w:r>
          </w:p>
        </w:tc>
      </w:tr>
    </w:tbl>
    <w:p w14:paraId="77F1DA5A" w14:textId="77777777" w:rsidR="00885A56" w:rsidRPr="00865516" w:rsidRDefault="00885A56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865516" w:rsidRPr="00865516" w14:paraId="4C560B19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1452956D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3F3B2B46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12.05</w:t>
            </w:r>
          </w:p>
        </w:tc>
        <w:tc>
          <w:tcPr>
            <w:tcW w:w="2592" w:type="dxa"/>
            <w:shd w:val="clear" w:color="auto" w:fill="EDF2F7"/>
          </w:tcPr>
          <w:p w14:paraId="5BF7EA81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13.05</w:t>
            </w:r>
          </w:p>
        </w:tc>
        <w:tc>
          <w:tcPr>
            <w:tcW w:w="2592" w:type="dxa"/>
            <w:shd w:val="clear" w:color="auto" w:fill="EDF2F7"/>
          </w:tcPr>
          <w:p w14:paraId="50EC3B0B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Среда 14.05</w:t>
            </w:r>
          </w:p>
        </w:tc>
        <w:tc>
          <w:tcPr>
            <w:tcW w:w="2592" w:type="dxa"/>
            <w:shd w:val="clear" w:color="auto" w:fill="EDF2F7"/>
          </w:tcPr>
          <w:p w14:paraId="11A1E938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15.05</w:t>
            </w:r>
          </w:p>
        </w:tc>
        <w:tc>
          <w:tcPr>
            <w:tcW w:w="2592" w:type="dxa"/>
            <w:shd w:val="clear" w:color="auto" w:fill="EDF2F7"/>
          </w:tcPr>
          <w:p w14:paraId="0B7CC31E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16.05</w:t>
            </w:r>
          </w:p>
        </w:tc>
      </w:tr>
      <w:tr w:rsidR="00865516" w:rsidRPr="00865516" w14:paraId="11299F2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BF49693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1414CBD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Встреча детей с хорошим настроением. Создание благоприятной обстановки. Беседа о настроение ребёнка, приобщение к 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выражению личного мнения.</w:t>
            </w:r>
          </w:p>
        </w:tc>
      </w:tr>
      <w:tr w:rsidR="00865516" w:rsidRPr="00865516" w14:paraId="7595362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4CAEF90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85525BA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865516" w:rsidRPr="00865516" w14:paraId="2D5F70C2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84C1B82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AC84F3A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«Дружба народов»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Беседовать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дружбе.</w:t>
            </w:r>
          </w:p>
          <w:p w14:paraId="1194276F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«Праздничный салют»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Рисование ярких линий.</w:t>
            </w:r>
          </w:p>
          <w:p w14:paraId="7BB98C1C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символами.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841169E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«Дружба народов»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Беседовать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дружбе.</w:t>
            </w:r>
          </w:p>
          <w:p w14:paraId="140D7C66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«Праздничный салют»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Рисование ярких линий.</w:t>
            </w:r>
          </w:p>
          <w:p w14:paraId="646A1617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символами.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4DE63AB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«Дружба народов»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Беседовать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дружбе.</w:t>
            </w:r>
          </w:p>
          <w:p w14:paraId="72A285DD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«Праздничный салют»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Рисование ярких линий.</w:t>
            </w:r>
          </w:p>
          <w:p w14:paraId="5FF65AF5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символами.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90C4399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 «Дружба народов»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Беседовать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дружбе.</w:t>
            </w:r>
          </w:p>
          <w:p w14:paraId="3689E8D9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«Праздничный салют»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Рисование ярких линий.</w:t>
            </w:r>
          </w:p>
          <w:p w14:paraId="63B6A35F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символами.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0A66BD8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«Дружба народов»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Беседовать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дружбе.</w:t>
            </w:r>
          </w:p>
          <w:p w14:paraId="3B8432BB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Рисование: 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«Праздничный салют»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Рисование ярких линий.</w:t>
            </w:r>
          </w:p>
          <w:p w14:paraId="599B141D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символами.</w:t>
            </w:r>
          </w:p>
        </w:tc>
      </w:tr>
      <w:tr w:rsidR="00865516" w:rsidRPr="00865516" w14:paraId="674A0C4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1757C3F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32C5873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865516" w:rsidRPr="00865516" w14:paraId="1B1F4C0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EC57A67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8F571E6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Чтение потешек. 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формирование культурно-гигиенических навыков, слежение за осанкой.</w:t>
            </w:r>
          </w:p>
        </w:tc>
      </w:tr>
      <w:tr w:rsidR="00865516" w:rsidRPr="00865516" w14:paraId="40BF39E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AB4DA0D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71DE3F7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865516" w:rsidRPr="00865516" w14:paraId="2209B2F8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31CE4C1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Организованная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6807C6F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«Мы — сильные и см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елые»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Преодоление препятствий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A326A46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«Отан - </w:t>
            </w:r>
            <w:proofErr w:type="spellStart"/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Достық</w:t>
            </w:r>
            <w:proofErr w:type="spellEnd"/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Отан, </w:t>
            </w:r>
            <w:proofErr w:type="spell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бейбітшілік</w:t>
            </w:r>
            <w:proofErr w:type="spell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сөздері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B23AF86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«Парад победы»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Маршировка и перестроение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31189CA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«Пусть всегда будет солнце»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Пение песен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2DFE2B9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«Здравств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уй, лето»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Подвижные эстафеты</w:t>
            </w:r>
          </w:p>
        </w:tc>
      </w:tr>
      <w:tr w:rsidR="00865516" w:rsidRPr="00865516" w14:paraId="44FFBCD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9238CD0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3DDF4A9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865516" w:rsidRPr="00865516" w14:paraId="4E01FA9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1FCDFA6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D1C9EB8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865516" w:rsidRPr="00865516" w14:paraId="77FB0ABA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CF87051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1F9A300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«Солнечные зайчики»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0EF0D19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«Солнечные зайчики»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DD6203E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нечные зайчики»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A9FD226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«Солнечные зайчики»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04DE946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«Солнечные зайчики»</w:t>
            </w:r>
          </w:p>
        </w:tc>
      </w:tr>
      <w:tr w:rsidR="00865516" w:rsidRPr="00865516" w14:paraId="6894680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4D77BC7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9B46507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иенические процедуры, обед (воспитание культуры еды, правила этикета).</w:t>
            </w:r>
          </w:p>
        </w:tc>
      </w:tr>
      <w:tr w:rsidR="00865516" w:rsidRPr="00865516" w14:paraId="5D24EF0B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067AE02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48B57EC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sz w:val="24"/>
                <w:szCs w:val="24"/>
              </w:rPr>
              <w:t>Чтение С. Михалков «Былицы»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0B8C05E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AB8A280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«Сказка о военных тайных»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83EE5DC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865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sz w:val="24"/>
                <w:szCs w:val="24"/>
              </w:rPr>
              <w:t>весеннего</w:t>
            </w:r>
            <w:proofErr w:type="spellEnd"/>
            <w:r w:rsidRPr="00865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sz w:val="24"/>
                <w:szCs w:val="24"/>
              </w:rPr>
              <w:t>леса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0050F34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«Крылатый, мохнатый да масленый»</w:t>
            </w:r>
          </w:p>
        </w:tc>
      </w:tr>
      <w:tr w:rsidR="00865516" w:rsidRPr="00865516" w14:paraId="78C7744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CF358D4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EA3B0EE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865516" w:rsidRPr="00865516" w14:paraId="785E63C3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6C57FA6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1BEB67B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«Счет до 3»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Закрепление количественного счета.</w:t>
            </w:r>
          </w:p>
          <w:p w14:paraId="7C6B68D8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Моделирование формы.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FA21058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матика: «Счет до 3»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Закрепление количественного счета.</w:t>
            </w:r>
          </w:p>
          <w:p w14:paraId="4759CCC5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Моделирование формы.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B11825F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«Счет до 3»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Закрепление количественного счета.</w:t>
            </w:r>
          </w:p>
          <w:p w14:paraId="49C36A6D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Моделирование формы.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8D6B15C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«Счет до 3»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Закрепление количественного счета.</w:t>
            </w:r>
          </w:p>
          <w:p w14:paraId="0F5F077E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Моделирование формы.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BAF23EC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«Счет до 3»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Закрепление количественного счета.</w:t>
            </w:r>
          </w:p>
          <w:p w14:paraId="1901E296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Моделирование формы.</w:t>
            </w:r>
          </w:p>
        </w:tc>
      </w:tr>
      <w:tr w:rsidR="00865516" w:rsidRPr="00865516" w14:paraId="11417E8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82636C9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D109C1A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остижениях ребенка, советы по развитию и воспитанию.</w:t>
            </w:r>
          </w:p>
        </w:tc>
      </w:tr>
    </w:tbl>
    <w:p w14:paraId="18A05FF5" w14:textId="77777777" w:rsidR="00885A56" w:rsidRPr="00865516" w:rsidRDefault="0058391D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65516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5B8DFC17" w14:textId="77777777" w:rsidR="00885A56" w:rsidRPr="00865516" w:rsidRDefault="0058391D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65516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МАЙ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865516" w:rsidRPr="00865516" w14:paraId="04FD0E8C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10CE022" w14:textId="77777777" w:rsidR="00885A56" w:rsidRPr="00865516" w:rsidRDefault="0058391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5FF7A21" w14:textId="77777777" w:rsidR="00885A56" w:rsidRPr="00865516" w:rsidRDefault="0058391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3 неделя (19.05 - 23.05.2025 г.)</w:t>
            </w:r>
          </w:p>
        </w:tc>
      </w:tr>
      <w:tr w:rsidR="00865516" w:rsidRPr="00865516" w14:paraId="13588774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B23BA11" w14:textId="77777777" w:rsidR="00885A56" w:rsidRPr="00865516" w:rsidRDefault="005839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Малышарики-Старс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4A61AA2" w14:textId="77777777" w:rsidR="00885A56" w:rsidRPr="00865516" w:rsidRDefault="0058391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Насекомые на лугу</w:t>
            </w:r>
          </w:p>
        </w:tc>
      </w:tr>
    </w:tbl>
    <w:p w14:paraId="4651355F" w14:textId="77777777" w:rsidR="00885A56" w:rsidRPr="00865516" w:rsidRDefault="00885A56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865516" w:rsidRPr="00865516" w14:paraId="7C9EB810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34795B3F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2EAE62A5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19.05</w:t>
            </w:r>
          </w:p>
        </w:tc>
        <w:tc>
          <w:tcPr>
            <w:tcW w:w="2592" w:type="dxa"/>
            <w:shd w:val="clear" w:color="auto" w:fill="EDF2F7"/>
          </w:tcPr>
          <w:p w14:paraId="730B16D9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20.05</w:t>
            </w:r>
          </w:p>
        </w:tc>
        <w:tc>
          <w:tcPr>
            <w:tcW w:w="2592" w:type="dxa"/>
            <w:shd w:val="clear" w:color="auto" w:fill="EDF2F7"/>
          </w:tcPr>
          <w:p w14:paraId="0B788AE8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Среда 21.05</w:t>
            </w:r>
          </w:p>
        </w:tc>
        <w:tc>
          <w:tcPr>
            <w:tcW w:w="2592" w:type="dxa"/>
            <w:shd w:val="clear" w:color="auto" w:fill="EDF2F7"/>
          </w:tcPr>
          <w:p w14:paraId="2A75945D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22.05</w:t>
            </w:r>
          </w:p>
        </w:tc>
        <w:tc>
          <w:tcPr>
            <w:tcW w:w="2592" w:type="dxa"/>
            <w:shd w:val="clear" w:color="auto" w:fill="EDF2F7"/>
          </w:tcPr>
          <w:p w14:paraId="7BC98275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23.05</w:t>
            </w:r>
          </w:p>
        </w:tc>
      </w:tr>
      <w:tr w:rsidR="00865516" w:rsidRPr="00865516" w14:paraId="5E883E2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0083DDD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73A3176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Встреча детей с хорошим настроением. Создание благоприятной обстановки. Беседа о настроение ребёнка, 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приобщение к выражению личного мнения.</w:t>
            </w:r>
          </w:p>
        </w:tc>
      </w:tr>
      <w:tr w:rsidR="00865516" w:rsidRPr="00865516" w14:paraId="4660F07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BC63B09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ED39751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865516" w:rsidRPr="00865516" w14:paraId="75591A0D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FF5F0C1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921E8B0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Развитие речи: «Дружба 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народов»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Беседовать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дружбе.</w:t>
            </w:r>
          </w:p>
          <w:p w14:paraId="54E89A34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«Праздничный салют»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Рисование ярких линий.</w:t>
            </w:r>
          </w:p>
          <w:p w14:paraId="7A7096CD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символами.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C56357A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«Дружба народов»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Беседовать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дружбе.</w:t>
            </w:r>
          </w:p>
          <w:p w14:paraId="224E5EAA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«Праздничный салют»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ча: Рисование ярких линий.</w:t>
            </w:r>
          </w:p>
          <w:p w14:paraId="33927554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символами.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4ABDBA1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«Дружба народов»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Беседовать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дружбе.</w:t>
            </w:r>
          </w:p>
          <w:p w14:paraId="2015673D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«Праздничный салют»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Рисование ярких линий.</w:t>
            </w:r>
          </w:p>
          <w:p w14:paraId="70264807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символами.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7A62F94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«Дружба народов»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Беседовать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дружбе.</w:t>
            </w:r>
          </w:p>
          <w:p w14:paraId="0D7BFE23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«Праздничный салют»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Рисование ярких линий.</w:t>
            </w:r>
          </w:p>
          <w:p w14:paraId="68D12F1F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символами.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C09B11F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«Дружба народов»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Беседовать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дружбе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ADCCB93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«Праздничный салют»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Рисование ярких линий.</w:t>
            </w:r>
          </w:p>
          <w:p w14:paraId="637AB405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символами.</w:t>
            </w:r>
          </w:p>
        </w:tc>
      </w:tr>
      <w:tr w:rsidR="00865516" w:rsidRPr="00865516" w14:paraId="7A8B0CA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64956B0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68F826A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865516" w:rsidRPr="00865516" w14:paraId="47D3398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3721F8A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C30D11F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Чтение потешек. 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формирование культурно-гигиенических навыков, слежение за осанкой.</w:t>
            </w:r>
          </w:p>
        </w:tc>
      </w:tr>
      <w:tr w:rsidR="00865516" w:rsidRPr="00865516" w14:paraId="08F92F3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D52AA6A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7606B17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865516" w:rsidRPr="00865516" w14:paraId="6B03A06D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A9627DA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Организованная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D83B73A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«Мы — сильные и см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елые»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Преодоление препятствий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1190E86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«Отан - Достық»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Отан, бейбітшілік сөздері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94F1E72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«Парад победы»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Маршировка и перестроение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B4FC73D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«Пусть всегда будет солнце»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Пение песен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E9B6878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«Здравствуй, лето»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Подвижные эстафеты</w:t>
            </w:r>
          </w:p>
        </w:tc>
      </w:tr>
      <w:tr w:rsidR="00865516" w:rsidRPr="00865516" w14:paraId="3AAD4E9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52E77D4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2B7A7CD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865516" w:rsidRPr="00865516" w14:paraId="16424D0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5ADF9DD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E574D6F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865516" w:rsidRPr="00865516" w14:paraId="55B9B124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890E341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96AD775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«Солнечные зайчики»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2D868BD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«Солнечные зайчики»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336EE34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нечные зайчики»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D5D2F08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«Солнечные зайчики»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AE2468E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«Солнечные зайчики»</w:t>
            </w:r>
          </w:p>
        </w:tc>
      </w:tr>
      <w:tr w:rsidR="00865516" w:rsidRPr="00865516" w14:paraId="081C95D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FCDA026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E85A521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865516" w:rsidRPr="00865516" w14:paraId="48B9D6C8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BAE25F0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2F23C2E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sz w:val="24"/>
                <w:szCs w:val="24"/>
              </w:rPr>
              <w:t>Чтение С. Михалков «Былицы»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1FBA24D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D8E4BE6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«Сказка о военных тайных»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7028DED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sz w:val="24"/>
                <w:szCs w:val="24"/>
              </w:rPr>
              <w:t>Звуки весеннего леса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80B68A1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«Крылатый, мохнатый да масленый»</w:t>
            </w:r>
          </w:p>
        </w:tc>
      </w:tr>
      <w:tr w:rsidR="00865516" w:rsidRPr="00865516" w14:paraId="013D2E9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C719EE2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оздор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DE910FA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865516" w:rsidRPr="00865516" w14:paraId="29C38F8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3316D04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A2FE63B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«Счет до 3»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Закрепление количественного счета.</w:t>
            </w:r>
          </w:p>
          <w:p w14:paraId="5AA0381E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Моделирование формы.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F95AE6A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«Счет до 3»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Закрепление количественного счета.</w:t>
            </w:r>
          </w:p>
          <w:p w14:paraId="3C50F857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Моделирование формы.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95407A9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«Счет до 3»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Закрепление количественного счета.</w:t>
            </w:r>
          </w:p>
          <w:p w14:paraId="77B6A101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Моделирование формы.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44B8F90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«Счет до 3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Закрепление количественного счета.</w:t>
            </w:r>
          </w:p>
          <w:p w14:paraId="51CF45E0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Моделирование формы.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7B895EB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«Счет до 3»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Закрепление количественного счета.</w:t>
            </w:r>
          </w:p>
          <w:p w14:paraId="1F5C0F4C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Моделирование формы.</w:t>
            </w:r>
          </w:p>
        </w:tc>
      </w:tr>
      <w:tr w:rsidR="00865516" w:rsidRPr="00865516" w14:paraId="33C4FCD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E671639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3CC682A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достижениях ребенка, советы по развитию и воспитанию.</w:t>
            </w:r>
          </w:p>
        </w:tc>
      </w:tr>
    </w:tbl>
    <w:p w14:paraId="27244E99" w14:textId="77777777" w:rsidR="00885A56" w:rsidRPr="00865516" w:rsidRDefault="0058391D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65516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36E8078B" w14:textId="77777777" w:rsidR="00885A56" w:rsidRPr="00865516" w:rsidRDefault="0058391D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65516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МАЙ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865516" w:rsidRPr="00865516" w14:paraId="4CAAB394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E762FAA" w14:textId="77777777" w:rsidR="00885A56" w:rsidRPr="00865516" w:rsidRDefault="0058391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70F9A9A" w14:textId="77777777" w:rsidR="00885A56" w:rsidRPr="00865516" w:rsidRDefault="0058391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4 неделя (26.05 - 30.05.2025 г.)</w:t>
            </w:r>
          </w:p>
        </w:tc>
      </w:tr>
      <w:tr w:rsidR="00865516" w:rsidRPr="00865516" w14:paraId="1922CAE5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BB7FFFE" w14:textId="77777777" w:rsidR="00885A56" w:rsidRPr="00865516" w:rsidRDefault="005839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Малышарики-Старс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CE49B32" w14:textId="77777777" w:rsidR="00885A56" w:rsidRPr="00865516" w:rsidRDefault="0058391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Здравствуй, лето красное!</w:t>
            </w:r>
          </w:p>
        </w:tc>
      </w:tr>
    </w:tbl>
    <w:p w14:paraId="66CE853C" w14:textId="77777777" w:rsidR="00885A56" w:rsidRPr="00865516" w:rsidRDefault="00885A56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865516" w:rsidRPr="00865516" w14:paraId="424F60F3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1BDA4B08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592" w:type="dxa"/>
            <w:shd w:val="clear" w:color="auto" w:fill="EDF2F7"/>
          </w:tcPr>
          <w:p w14:paraId="207D2B87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26.05</w:t>
            </w:r>
          </w:p>
        </w:tc>
        <w:tc>
          <w:tcPr>
            <w:tcW w:w="2592" w:type="dxa"/>
            <w:shd w:val="clear" w:color="auto" w:fill="EDF2F7"/>
          </w:tcPr>
          <w:p w14:paraId="7CFBA7AA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27.05</w:t>
            </w:r>
          </w:p>
        </w:tc>
        <w:tc>
          <w:tcPr>
            <w:tcW w:w="2592" w:type="dxa"/>
            <w:shd w:val="clear" w:color="auto" w:fill="EDF2F7"/>
          </w:tcPr>
          <w:p w14:paraId="5D5C2BDA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Среда 28.05</w:t>
            </w:r>
          </w:p>
        </w:tc>
        <w:tc>
          <w:tcPr>
            <w:tcW w:w="2592" w:type="dxa"/>
            <w:shd w:val="clear" w:color="auto" w:fill="EDF2F7"/>
          </w:tcPr>
          <w:p w14:paraId="340B3738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29.05</w:t>
            </w:r>
          </w:p>
        </w:tc>
        <w:tc>
          <w:tcPr>
            <w:tcW w:w="2592" w:type="dxa"/>
            <w:shd w:val="clear" w:color="auto" w:fill="EDF2F7"/>
          </w:tcPr>
          <w:p w14:paraId="2D521DD6" w14:textId="77777777" w:rsidR="00885A56" w:rsidRPr="00865516" w:rsidRDefault="00583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30.05</w:t>
            </w:r>
          </w:p>
        </w:tc>
      </w:tr>
      <w:tr w:rsidR="00865516" w:rsidRPr="00865516" w14:paraId="6783D57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A472BAE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763B783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Встреча детей с хорошим настроением. Создание благоприятной обстановки. Беседа о настроение 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ребёнка, приобщение к выражению личного мнения.</w:t>
            </w:r>
          </w:p>
        </w:tc>
      </w:tr>
      <w:tr w:rsidR="00865516" w:rsidRPr="00865516" w14:paraId="0DC7228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7A0E489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26C3F5A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865516" w:rsidRPr="00865516" w14:paraId="36640181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B849626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880F903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«Дружба народо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Беседовать о дружбе.</w:t>
            </w:r>
          </w:p>
          <w:p w14:paraId="26DDAD53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«Праздничный салют»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Рисование ярких линий.</w:t>
            </w:r>
          </w:p>
          <w:p w14:paraId="214F1CB3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«Наш 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Знакомить с символами.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30CC6CE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«Дружба народов»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Беседовать о дружбе.</w:t>
            </w:r>
          </w:p>
          <w:p w14:paraId="4C33CD7D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«Праздничный салют»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Ри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сование ярких линий.</w:t>
            </w:r>
          </w:p>
          <w:p w14:paraId="7A5F099A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«Наш 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Знакомить с символами.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B0046F1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«Дружба народов»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Беседовать о дружбе.</w:t>
            </w:r>
          </w:p>
          <w:p w14:paraId="44AE57E7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«Праздничный салют»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Рисование ярких линий.</w:t>
            </w:r>
          </w:p>
          <w:p w14:paraId="6F6F1647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«Наш 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Знакомить с символами.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3B68813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«Дружба народов»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Беседовать о дружбе.</w:t>
            </w:r>
          </w:p>
          <w:p w14:paraId="5C8EF221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«Праздничный салют»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Рисование ярких линий.</w:t>
            </w:r>
          </w:p>
          <w:p w14:paraId="72EBC2CA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«Наш 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Знакомить с символами.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99CA150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«Дружба народов»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Беседовать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дружбе.</w:t>
            </w:r>
          </w:p>
          <w:p w14:paraId="68E5637C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«Праздничный салют»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Рисование ярких линий.</w:t>
            </w:r>
          </w:p>
          <w:p w14:paraId="43267BB1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«Наш Казахстан»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Знакомить с символами.</w:t>
            </w:r>
          </w:p>
        </w:tc>
      </w:tr>
      <w:tr w:rsidR="00865516" w:rsidRPr="00865516" w14:paraId="6460A26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59A814A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35EBC0B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865516" w:rsidRPr="00865516" w14:paraId="54D926A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A4309EE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8E0D85D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Чтение 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потешек. Привлечение внимания к пище, формирование культурно-гигиенических навыков, слежение за осанкой.</w:t>
            </w:r>
          </w:p>
        </w:tc>
      </w:tr>
      <w:tr w:rsidR="00865516" w:rsidRPr="00865516" w14:paraId="2D3FBAB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9AC975B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D374ADC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865516" w:rsidRPr="00865516" w14:paraId="00B7442B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0EB657D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Организованная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1A11FCF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«Мы — сил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ьные и смелые»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Преодоление препятствий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D4E3944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«Отан - Достық»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Отан, бейбітшілік сөздері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CF7CEAE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«Парад победы»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Маршировка и перестроение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9C0AF1F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«Пусть всегда будет солнце»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Пение песен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00AFDCC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«Здравствуй, лето»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Подвижные эстафеты</w:t>
            </w:r>
          </w:p>
        </w:tc>
      </w:tr>
      <w:tr w:rsidR="00865516" w:rsidRPr="00865516" w14:paraId="19A29A6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1BEDCEC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22DFF28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865516" w:rsidRPr="00865516" w14:paraId="49F5838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E0B378B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F5E9135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865516" w:rsidRPr="00865516" w14:paraId="78C27758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AC4CE9A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B36D8FE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«Солнечные зайчики»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22F433F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«Солнечные зайчики»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A33797E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нечные зайчики»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3C893B0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«Солнечные зайчики»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0D6BAA0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«Майское солнце»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Наблюдение за цветением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клумб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«Солнечные зайчики»</w:t>
            </w:r>
          </w:p>
        </w:tc>
      </w:tr>
      <w:tr w:rsidR="00865516" w:rsidRPr="00865516" w14:paraId="1BA92A3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7696879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1D9CD64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иенические процедуры, обед (воспитание культуры еды, правила этикета).</w:t>
            </w:r>
          </w:p>
        </w:tc>
      </w:tr>
      <w:tr w:rsidR="00865516" w:rsidRPr="00865516" w14:paraId="1C342A20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3C5D60E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7B19F8B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sz w:val="24"/>
                <w:szCs w:val="24"/>
              </w:rPr>
              <w:t>Чтение С. Михалков «Былицы»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44263C7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1FA7952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«Сказка о военных тайных»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10D2931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65516">
              <w:rPr>
                <w:rFonts w:ascii="Times New Roman" w:hAnsi="Times New Roman" w:cs="Times New Roman"/>
                <w:sz w:val="24"/>
                <w:szCs w:val="24"/>
              </w:rPr>
              <w:t>Звуки весеннего леса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0F1ED94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«Крылатый, мохнатый да масленый»</w:t>
            </w:r>
          </w:p>
        </w:tc>
      </w:tr>
      <w:tr w:rsidR="00865516" w:rsidRPr="00865516" w14:paraId="6347C06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840BB8F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6681DB1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865516" w:rsidRPr="00865516" w14:paraId="1B6CC01F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2AC221A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0A5299F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«Счет до 3»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Закрепление количественного счета.</w:t>
            </w:r>
          </w:p>
          <w:p w14:paraId="4B3A7AFF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Моделирование формы.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D8D785B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«Счет до 3»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Закрепление количественного счета.</w:t>
            </w:r>
          </w:p>
          <w:p w14:paraId="574F0E3A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Моделирование формы.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EE1B8BD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«Счет до 3»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Закрепление количественного счета.</w:t>
            </w:r>
          </w:p>
          <w:p w14:paraId="0478F332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Моделирование формы.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F16720C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«Счет до 3»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Закрепление количественного счета.</w:t>
            </w:r>
          </w:p>
          <w:p w14:paraId="0B2208A2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Моделирование формы.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3B1F343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«Счет до 3»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Закрепление количественного счета.</w:t>
            </w:r>
          </w:p>
          <w:p w14:paraId="4CCE24F6" w14:textId="77777777" w:rsidR="00885A56" w:rsidRPr="00865516" w:rsidRDefault="0058391D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«Голубь мира»</w:t>
            </w:r>
            <w:r w:rsidRPr="008655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8655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Моделирование формы.</w:t>
            </w:r>
          </w:p>
        </w:tc>
      </w:tr>
      <w:tr w:rsidR="00865516" w:rsidRPr="00865516" w14:paraId="6E9F3DA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6131511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516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51C02AC" w14:textId="77777777" w:rsidR="00885A56" w:rsidRPr="00865516" w:rsidRDefault="005839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</w:t>
            </w:r>
            <w:r w:rsidRPr="0086551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рмирование родителей о достижениях ребенка, советы по развитию и воспитанию.</w:t>
            </w:r>
          </w:p>
        </w:tc>
      </w:tr>
      <w:bookmarkEnd w:id="0"/>
    </w:tbl>
    <w:p w14:paraId="6E0C055A" w14:textId="77777777" w:rsidR="0058391D" w:rsidRPr="00865516" w:rsidRDefault="0058391D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58391D" w:rsidRPr="00865516" w:rsidSect="00034616">
      <w:pgSz w:w="16834" w:h="11909" w:orient="landscape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8391D"/>
    <w:rsid w:val="00865516"/>
    <w:rsid w:val="00885A56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1AB981"/>
  <w14:defaultImageDpi w14:val="300"/>
  <w15:docId w15:val="{5BE942D2-673B-40B7-81C3-21E5261A3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DAB55C-E106-4EF7-994B-E5E089180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2324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15546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Админ</cp:lastModifiedBy>
  <cp:revision>2</cp:revision>
  <dcterms:created xsi:type="dcterms:W3CDTF">2026-08-25T17:49:00Z</dcterms:created>
  <dcterms:modified xsi:type="dcterms:W3CDTF">2026-08-25T17:49:00Z</dcterms:modified>
  <cp:category/>
</cp:coreProperties>
</file>